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256 Jazz-Funk Юніори 1 Solo 2 Ліга</w:t>
      </w:r>
    </w:p>
    <w:p>
      <w:pPr>
        <w:pStyle w:val="Heading2"/>
      </w:pPr>
      <w:r>
        <w:t>Чвертьфінал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#334 Мілана Салія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#136 Єлізавета Наприклад</w:t>
      </w:r>
    </w:p>
    <w:p>
      <w:pPr>
        <w:pStyle w:val="ListBullet"/>
      </w:pPr>
      <w:r>
        <w:t>#409 Злата Паршина</w:t>
      </w:r>
    </w:p>
    <w:p>
      <w:pPr>
        <w:pStyle w:val="ListBullet"/>
      </w:pPr>
      <w:r>
        <w:t>#296 Єлизавета Гнатюк</w:t>
      </w:r>
    </w:p>
    <w:p>
      <w:pPr>
        <w:pStyle w:val="ListBullet"/>
      </w:pPr>
      <w:r>
        <w:t>#285 Міа Плотнікова</w:t>
      </w:r>
    </w:p>
    <w:p>
      <w:pPr>
        <w:pStyle w:val="ListBullet"/>
      </w:pPr>
      <w:r>
        <w:t>#199 Мілана Журба</w:t>
      </w:r>
    </w:p>
    <w:p>
      <w:pPr>
        <w:pStyle w:val="ListBullet"/>
      </w:pPr>
      <w:r>
        <w:t>#414 Ксенія Стельмах</w:t>
      </w:r>
    </w:p>
    <w:p>
      <w:pPr>
        <w:pStyle w:val="ListBullet"/>
      </w:pPr>
      <w:r>
        <w:t>#413 Анастасія Пузан</w:t>
      </w:r>
    </w:p>
    <w:p>
      <w:pPr>
        <w:pStyle w:val="ListBullet"/>
      </w:pPr>
      <w:r>
        <w:t>#105 Софія Дорофеєва</w:t>
      </w:r>
    </w:p>
    <w:p>
      <w:pPr>
        <w:pStyle w:val="ListBullet"/>
      </w:pPr>
      <w:r>
        <w:t>#101 Кароліна Данівська</w:t>
      </w:r>
    </w:p>
    <w:p>
      <w:pPr>
        <w:pStyle w:val="ListBullet"/>
      </w:pPr>
      <w:r>
        <w:t>#95 Вероніка Вороніна</w:t>
      </w:r>
    </w:p>
    <w:p>
      <w:pPr>
        <w:pStyle w:val="ListBullet"/>
      </w:pPr>
      <w:r>
        <w:t>#67 Вероніка Піхотенко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398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201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158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#296 Єлизавета Гнатюк</w:t>
      </w:r>
    </w:p>
    <w:p>
      <w:pPr>
        <w:pStyle w:val="ListBullet"/>
      </w:pPr>
      <w:r>
        <w:t>#136 Єлізавета Наприклад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#95 Вероніка Вороніна</w:t>
      </w:r>
    </w:p>
    <w:p>
      <w:pPr>
        <w:pStyle w:val="ListBullet"/>
      </w:pPr>
      <w:r>
        <w:t>#334 Мілана Салія</w:t>
      </w:r>
    </w:p>
    <w:p>
      <w:pPr>
        <w:pStyle w:val="ListBullet"/>
      </w:pPr>
      <w:r>
        <w:t>#285 Міа Плотнікова</w:t>
      </w:r>
    </w:p>
    <w:p>
      <w:pPr>
        <w:pStyle w:val="ListBullet"/>
      </w:pPr>
      <w:r>
        <w:t>#199 Мілана Журба</w:t>
      </w:r>
    </w:p>
    <w:p>
      <w:pPr>
        <w:pStyle w:val="ListBullet"/>
      </w:pPr>
      <w:r>
        <w:t>#105 Софія Дорофеєва</w:t>
      </w:r>
    </w:p>
    <w:p>
      <w:pPr>
        <w:pStyle w:val="ListBullet"/>
      </w:pPr>
      <w:r>
        <w:t>#101 Кароліна Данівська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67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#295 Катерина Гергало - 1 місце</w:t>
      </w:r>
    </w:p>
    <w:p>
      <w:pPr>
        <w:pStyle w:val="ListNumber"/>
      </w:pPr>
      <w:r>
        <w:t>#296 Єлизавета Гнатюк - 2 місце</w:t>
      </w:r>
    </w:p>
    <w:p>
      <w:pPr>
        <w:pStyle w:val="ListNumber"/>
      </w:pPr>
      <w:r>
        <w:t>#334 Мілана Салія - 3 місце</w:t>
      </w:r>
    </w:p>
    <w:p>
      <w:pPr>
        <w:pStyle w:val="ListNumber"/>
      </w:pPr>
      <w:r>
        <w:t>#95 Вероніка Вороніна - 4 місце</w:t>
      </w:r>
    </w:p>
    <w:p>
      <w:pPr>
        <w:pStyle w:val="ListNumber"/>
      </w:pPr>
      <w:r>
        <w:t>#136 Єлізавета Наприклад - 5 місце</w:t>
      </w:r>
    </w:p>
    <w:p>
      <w:pPr>
        <w:pStyle w:val="ListNumber"/>
      </w:pPr>
      <w:r>
        <w:t>#101 Кароліна Данівська - 6 місце</w:t>
      </w:r>
    </w:p>
    <w:p>
      <w:pPr>
        <w:pStyle w:val="ListNumber"/>
      </w:pPr>
      <w:r>
        <w:t>#105 Софія Дорофеєва - 7 місце</w:t>
      </w:r>
    </w:p>
    <w:p>
      <w:pPr>
        <w:pStyle w:val="ListNumber"/>
      </w:pPr>
      <w:r>
        <w:t>#199 Мілана Журба - 8 місце</w:t>
      </w:r>
    </w:p>
    <w:p>
      <w:pPr>
        <w:pStyle w:val="ListNumber"/>
      </w:pPr>
      <w:r>
        <w:t>#285 Міа Плотнікова - 9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334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136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8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9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